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8047432" name="019f6aa4-8b93-79dc-a27d-8eb673c2e3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405549" name="019f6aa4-8b93-79dc-a27d-8eb673c2e36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478812" name="019f6aa5-d76f-78e7-86fe-7371cc6411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569758" name="019f6aa5-d76f-78e7-86fe-7371cc64116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2420280" name="019f6aae-7659-7a26-a3e8-60bb3af888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062848" name="019f6aae-7659-7a26-a3e8-60bb3af8885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OG-UG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8576536" name="019f6ab9-9f2b-7e60-a7d5-874c714ff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540202" name="019f6ab9-9f2b-7e60-a7d5-874c714ff94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87690996" name="019f6ac6-d345-76b0-aa84-1c23d93c8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823515" name="019f6ac6-d345-76b0-aa84-1c23d93c897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3234805" name="019f6acc-44d2-744c-aae3-d2acf3cebc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39470" name="019f6acc-44d2-744c-aae3-d2acf3cebc0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73118449" name="019f6ad8-e117-7e2e-aba3-42e909561a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897925" name="019f6ad8-e117-7e2e-aba3-42e909561a3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255756" name="019f6ae2-4185-72a9-8bbe-1ca3c26636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427316" name="019f6ae2-4185-72a9-8bbe-1ca3c26636b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92146687" name="019f6aea-b3c6-7573-8a95-3d5fd72e7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162859" name="019f6aea-b3c6-7573-8a95-3d5fd72e774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9377529" name="019f6ab0-49d8-74a3-ad77-20af96f3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08708" name="019f6ab0-49d8-74a3-ad77-20af96f3469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05540545" name="019f6ac2-7278-7fd0-8f83-4df9012712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593753" name="019f6ac2-7278-7fd0-8f83-4df9012712e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56282339" name="019f6acc-e6e8-7de6-9945-6aaa4a78f8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699527" name="019f6acc-e6e8-7de6-9945-6aaa4a78f84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678975301" name="019f6ad9-5186-7c7c-9ecd-a5da36ce22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02884" name="019f6ad9-5186-7c7c-9ecd-a5da36ce22b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5449897" name="019f6aeb-1875-7f23-8f3c-05fc962051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233254" name="019f6aeb-1875-7f23-8f3c-05fc9620512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1636164" name="019f6ab1-2ac8-7e79-a94b-e0aea7ae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810947" name="019f6ab1-2ac8-7e79-a94b-e0aea7ae110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OG-UG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7149930" name="019f6abb-8e13-7df5-ac4a-d61e1d2ec5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060688" name="019f6abb-8e13-7df5-ac4a-d61e1d2ec56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63330295" name="019f6ac4-f14f-7d1a-9581-67a02c73a3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932510" name="019f6ac4-f14f-7d1a-9581-67a02c73a3a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22403633" name="019f6ae0-2a88-71b1-95ad-b6178af5c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082555" name="019f6ae0-2a88-71b1-95ad-b6178af5c2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51555219" name="019f6ae8-020a-7228-affc-3a86646da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647359" name="019f6ae8-020a-7228-affc-3a86646da1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87859836" name="019f6aeb-a9d6-72f4-8be0-fcac1e56e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20226" name="019f6aeb-a9d6-72f4-8be0-fcac1e56ef3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0268643" name="019f6af2-4b9b-7f85-9379-209b4dfd26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425222" name="019f6af2-4b9b-7f85-9379-209b4dfd269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9108199" name="019f6ab8-72e8-7322-82eb-3ad2d3ee6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477389" name="019f6ab8-72e8-7322-82eb-3ad2d3ee640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OG-UG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2463233" name="019f6aba-3188-718c-b2ec-8935208e03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203640" name="019f6aba-3188-718c-b2ec-8935208e03e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EG-UG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3479674" name="019f6abe-7a51-7c57-bf1e-fb546ee6a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337167" name="019f6abe-7a51-7c57-bf1e-fb546ee6a09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7975985" name="019f6acd-89a5-7c6f-8041-ae50c77c0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920215" name="019f6acd-89a5-7c6f-8041-ae50c77c09d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0419468" name="019f6ae1-1f0d-7f04-9e8d-a2715c926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132456" name="019f6ae1-1f0d-7f04-9e8d-a2715c926dc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72016858" name="019f6ae8-afe8-7878-9cea-c2e7aae437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004172" name="019f6ae8-afe8-7878-9cea-c2e7aae4371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3651153" name="019f6ae7-1a86-7ab2-a8ac-d56a61b634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650730" name="019f6ae7-1a86-7ab2-a8ac-d56a61b634c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EFH.Chofelstrasse 8, Stadel bei Niederglatt</w:t>
          </w:r>
        </w:p>
        <w:p>
          <w:pPr>
            <w:spacing w:before="0" w:after="0"/>
          </w:pPr>
          <w:r>
            <w:t>DN 1075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